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21F9" w14:textId="19989073" w:rsidR="006D29DD" w:rsidRPr="00D4261A" w:rsidRDefault="009954F4" w:rsidP="00D4261A">
      <w:pPr>
        <w:pStyle w:val="berschrift1"/>
      </w:pPr>
      <w:bookmarkStart w:id="0" w:name="_Hlk214869462"/>
      <w:r w:rsidRPr="00D4261A">
        <w:t>Projektdaten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17"/>
        <w:gridCol w:w="4313"/>
      </w:tblGrid>
      <w:tr w:rsidR="006D29DD" w:rsidRPr="00D4261A" w14:paraId="44A39C06" w14:textId="77777777">
        <w:tc>
          <w:tcPr>
            <w:tcW w:w="4320" w:type="dxa"/>
          </w:tcPr>
          <w:p w14:paraId="634D1AA2" w14:textId="77777777" w:rsidR="006D29DD" w:rsidRPr="00D4261A" w:rsidRDefault="009954F4">
            <w:r w:rsidRPr="00D4261A">
              <w:t>Projektbezeichnung:</w:t>
            </w:r>
          </w:p>
        </w:tc>
        <w:tc>
          <w:tcPr>
            <w:tcW w:w="4320" w:type="dxa"/>
          </w:tcPr>
          <w:p w14:paraId="20039624" w14:textId="77777777" w:rsidR="006D29DD" w:rsidRPr="00D4261A" w:rsidRDefault="006D29DD"/>
        </w:tc>
      </w:tr>
      <w:tr w:rsidR="006D29DD" w:rsidRPr="00D4261A" w14:paraId="2ACAFB2D" w14:textId="77777777">
        <w:tc>
          <w:tcPr>
            <w:tcW w:w="4320" w:type="dxa"/>
          </w:tcPr>
          <w:p w14:paraId="53A56DD1" w14:textId="77777777" w:rsidR="006D29DD" w:rsidRPr="00D4261A" w:rsidRDefault="009954F4">
            <w:r w:rsidRPr="00D4261A">
              <w:t>Projekt-Nr.:</w:t>
            </w:r>
          </w:p>
        </w:tc>
        <w:tc>
          <w:tcPr>
            <w:tcW w:w="4320" w:type="dxa"/>
          </w:tcPr>
          <w:p w14:paraId="0C72CA63" w14:textId="77777777" w:rsidR="006D29DD" w:rsidRPr="00D4261A" w:rsidRDefault="006D29DD"/>
        </w:tc>
      </w:tr>
      <w:tr w:rsidR="006D29DD" w:rsidRPr="00D4261A" w14:paraId="42D0E763" w14:textId="77777777">
        <w:tc>
          <w:tcPr>
            <w:tcW w:w="4320" w:type="dxa"/>
          </w:tcPr>
          <w:p w14:paraId="4812C490" w14:textId="77777777" w:rsidR="006D29DD" w:rsidRPr="00D4261A" w:rsidRDefault="009954F4">
            <w:r w:rsidRPr="00D4261A">
              <w:t>Auftraggeber:</w:t>
            </w:r>
          </w:p>
        </w:tc>
        <w:tc>
          <w:tcPr>
            <w:tcW w:w="4320" w:type="dxa"/>
          </w:tcPr>
          <w:p w14:paraId="130BB2A4" w14:textId="77777777" w:rsidR="006D29DD" w:rsidRPr="00D4261A" w:rsidRDefault="006D29DD"/>
        </w:tc>
      </w:tr>
      <w:tr w:rsidR="006D29DD" w:rsidRPr="00D4261A" w14:paraId="0DAA76B8" w14:textId="77777777">
        <w:tc>
          <w:tcPr>
            <w:tcW w:w="4320" w:type="dxa"/>
          </w:tcPr>
          <w:p w14:paraId="6349A870" w14:textId="77777777" w:rsidR="006D29DD" w:rsidRPr="00D4261A" w:rsidRDefault="009954F4">
            <w:r w:rsidRPr="00D4261A">
              <w:t>Auftragnehmer / Projektsteuerer:</w:t>
            </w:r>
          </w:p>
        </w:tc>
        <w:tc>
          <w:tcPr>
            <w:tcW w:w="4320" w:type="dxa"/>
          </w:tcPr>
          <w:p w14:paraId="1BCFCAF9" w14:textId="77777777" w:rsidR="006D29DD" w:rsidRPr="00D4261A" w:rsidRDefault="006D29DD"/>
        </w:tc>
      </w:tr>
      <w:tr w:rsidR="006D29DD" w:rsidRPr="00D4261A" w14:paraId="54E71EB0" w14:textId="77777777">
        <w:tc>
          <w:tcPr>
            <w:tcW w:w="4320" w:type="dxa"/>
          </w:tcPr>
          <w:p w14:paraId="5F993687" w14:textId="77777777" w:rsidR="006D29DD" w:rsidRPr="00D4261A" w:rsidRDefault="009954F4">
            <w:r w:rsidRPr="00D4261A">
              <w:t>Bearbeiter / Ansprechpartner:</w:t>
            </w:r>
          </w:p>
        </w:tc>
        <w:tc>
          <w:tcPr>
            <w:tcW w:w="4320" w:type="dxa"/>
          </w:tcPr>
          <w:p w14:paraId="13CDB00A" w14:textId="77777777" w:rsidR="006D29DD" w:rsidRPr="00D4261A" w:rsidRDefault="006D29DD"/>
        </w:tc>
      </w:tr>
    </w:tbl>
    <w:p w14:paraId="41912279" w14:textId="77777777" w:rsidR="006D29DD" w:rsidRPr="00D4261A" w:rsidRDefault="006D29DD"/>
    <w:p w14:paraId="77E4624E" w14:textId="5A3BDA72" w:rsidR="006D29DD" w:rsidRPr="00D4261A" w:rsidRDefault="009954F4" w:rsidP="00D4261A">
      <w:pPr>
        <w:pStyle w:val="berschrift1"/>
      </w:pPr>
      <w:r w:rsidRPr="00D4261A">
        <w:t>Vertragsgrundlage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D29DD" w:rsidRPr="00D4261A" w14:paraId="7E997A50" w14:textId="77777777">
        <w:tc>
          <w:tcPr>
            <w:tcW w:w="4320" w:type="dxa"/>
          </w:tcPr>
          <w:p w14:paraId="0F9C4F30" w14:textId="77777777" w:rsidR="006D29DD" w:rsidRPr="00D4261A" w:rsidRDefault="009954F4">
            <w:r w:rsidRPr="00D4261A">
              <w:t>Datum des Vertrages:</w:t>
            </w:r>
          </w:p>
        </w:tc>
        <w:tc>
          <w:tcPr>
            <w:tcW w:w="4320" w:type="dxa"/>
          </w:tcPr>
          <w:p w14:paraId="7A9699DC" w14:textId="77777777" w:rsidR="006D29DD" w:rsidRPr="00D4261A" w:rsidRDefault="006D29DD"/>
        </w:tc>
      </w:tr>
      <w:tr w:rsidR="006D29DD" w:rsidRPr="00D4261A" w14:paraId="5AFE3A33" w14:textId="77777777">
        <w:tc>
          <w:tcPr>
            <w:tcW w:w="4320" w:type="dxa"/>
          </w:tcPr>
          <w:p w14:paraId="60F656C2" w14:textId="77777777" w:rsidR="006D29DD" w:rsidRPr="00D4261A" w:rsidRDefault="009954F4">
            <w:r w:rsidRPr="00D4261A">
              <w:t>Leistungsbild gemäß Vertrag:</w:t>
            </w:r>
          </w:p>
        </w:tc>
        <w:tc>
          <w:tcPr>
            <w:tcW w:w="4320" w:type="dxa"/>
          </w:tcPr>
          <w:p w14:paraId="656B2884" w14:textId="77777777" w:rsidR="006D29DD" w:rsidRPr="00D4261A" w:rsidRDefault="006D29DD"/>
        </w:tc>
      </w:tr>
      <w:tr w:rsidR="006D29DD" w:rsidRPr="00D4261A" w14:paraId="766440F8" w14:textId="77777777">
        <w:tc>
          <w:tcPr>
            <w:tcW w:w="4320" w:type="dxa"/>
          </w:tcPr>
          <w:p w14:paraId="660BA618" w14:textId="77777777" w:rsidR="006D29DD" w:rsidRPr="00D4261A" w:rsidRDefault="009954F4">
            <w:r w:rsidRPr="00D4261A">
              <w:t>Vereinbarte Vergütung:</w:t>
            </w:r>
          </w:p>
        </w:tc>
        <w:tc>
          <w:tcPr>
            <w:tcW w:w="4320" w:type="dxa"/>
          </w:tcPr>
          <w:p w14:paraId="67EFD250" w14:textId="77777777" w:rsidR="006D29DD" w:rsidRPr="00D4261A" w:rsidRDefault="006D29DD"/>
        </w:tc>
      </w:tr>
    </w:tbl>
    <w:p w14:paraId="7F1D583C" w14:textId="77777777" w:rsidR="006D29DD" w:rsidRPr="00D4261A" w:rsidRDefault="006D29DD"/>
    <w:p w14:paraId="23CEF69A" w14:textId="0C162008" w:rsidR="006D29DD" w:rsidRPr="00D4261A" w:rsidRDefault="009954F4" w:rsidP="00D4261A">
      <w:pPr>
        <w:pStyle w:val="berschrift1"/>
      </w:pPr>
      <w:r w:rsidRPr="00D4261A">
        <w:t>Beschreibung der Mehrkosten</w:t>
      </w:r>
    </w:p>
    <w:p w14:paraId="55D72EB6" w14:textId="77777777" w:rsidR="006D29DD" w:rsidRPr="00D4261A" w:rsidRDefault="009954F4">
      <w:r w:rsidRPr="00D4261A">
        <w:t>Bitte beschreiben Sie die Ursache, den Umfang und die Auswirkungen der Mehrkosten:</w:t>
      </w:r>
    </w:p>
    <w:p w14:paraId="3B27E1DF" w14:textId="77777777" w:rsidR="006D29DD" w:rsidRPr="00D4261A" w:rsidRDefault="009954F4">
      <w:r w:rsidRPr="00D4261A">
        <w:br/>
      </w:r>
      <w:r w:rsidRPr="00D4261A">
        <w:br/>
      </w:r>
      <w:r w:rsidRPr="00D4261A">
        <w:br/>
      </w:r>
      <w:r w:rsidRPr="00D4261A">
        <w:br/>
      </w:r>
    </w:p>
    <w:p w14:paraId="0410F51E" w14:textId="63C91F52" w:rsidR="006D29DD" w:rsidRPr="00D4261A" w:rsidRDefault="009954F4" w:rsidP="00D4261A">
      <w:pPr>
        <w:pStyle w:val="berschrift1"/>
      </w:pPr>
      <w:r w:rsidRPr="00D4261A">
        <w:t>Begründung / Ursachen</w:t>
      </w:r>
    </w:p>
    <w:p w14:paraId="19982FDB" w14:textId="77777777" w:rsidR="006D29DD" w:rsidRPr="00D4261A" w:rsidRDefault="009954F4">
      <w:r w:rsidRPr="00D4261A">
        <w:t>Zutreffendes bitte ankreuzen bzw. ergänzen:</w:t>
      </w:r>
    </w:p>
    <w:p w14:paraId="5048B52D" w14:textId="77777777" w:rsidR="00D4261A" w:rsidRPr="00D4261A" w:rsidRDefault="009954F4" w:rsidP="00D4261A">
      <w:pPr>
        <w:pStyle w:val="Listenabsatz"/>
        <w:numPr>
          <w:ilvl w:val="0"/>
          <w:numId w:val="12"/>
        </w:numPr>
      </w:pPr>
      <w:r w:rsidRPr="00D4261A">
        <w:t>Leistungsänderung auf Anweisung des Auftraggebers</w:t>
      </w:r>
    </w:p>
    <w:p w14:paraId="4662EC98" w14:textId="77777777" w:rsidR="00D4261A" w:rsidRPr="00D4261A" w:rsidRDefault="009954F4" w:rsidP="00D4261A">
      <w:pPr>
        <w:pStyle w:val="Listenabsatz"/>
        <w:numPr>
          <w:ilvl w:val="0"/>
          <w:numId w:val="12"/>
        </w:numPr>
      </w:pPr>
      <w:r w:rsidRPr="00D4261A">
        <w:t>Erweiterung des Leistungsumfangs</w:t>
      </w:r>
    </w:p>
    <w:p w14:paraId="3128BF9C" w14:textId="77777777" w:rsidR="00D4261A" w:rsidRPr="00D4261A" w:rsidRDefault="009954F4" w:rsidP="00D4261A">
      <w:pPr>
        <w:pStyle w:val="Listenabsatz"/>
        <w:numPr>
          <w:ilvl w:val="0"/>
          <w:numId w:val="12"/>
        </w:numPr>
      </w:pPr>
      <w:r w:rsidRPr="00D4261A">
        <w:t>Terminverschiebung / Verz</w:t>
      </w:r>
      <w:r w:rsidRPr="00D4261A">
        <w:rPr>
          <w:rFonts w:cs="Arial"/>
        </w:rPr>
        <w:t>ö</w:t>
      </w:r>
      <w:r w:rsidRPr="00D4261A">
        <w:t>gerung</w:t>
      </w:r>
    </w:p>
    <w:p w14:paraId="7E70A19F" w14:textId="1886D8F9" w:rsidR="000D17DC" w:rsidRDefault="009954F4" w:rsidP="00D4261A">
      <w:pPr>
        <w:pStyle w:val="Listenabsatz"/>
        <w:numPr>
          <w:ilvl w:val="0"/>
          <w:numId w:val="12"/>
        </w:numPr>
      </w:pPr>
      <w:r w:rsidRPr="00D4261A">
        <w:t>Sonstige Gr</w:t>
      </w:r>
      <w:r w:rsidRPr="00D4261A">
        <w:rPr>
          <w:rFonts w:cs="Arial"/>
        </w:rPr>
        <w:t>ü</w:t>
      </w:r>
      <w:r w:rsidRPr="00D4261A">
        <w:t>nde: ____________________________</w:t>
      </w:r>
    </w:p>
    <w:p w14:paraId="083E8D3F" w14:textId="77777777" w:rsidR="000D17DC" w:rsidRDefault="000D17DC">
      <w:pPr>
        <w:spacing w:line="276" w:lineRule="auto"/>
        <w:jc w:val="left"/>
      </w:pPr>
      <w:r>
        <w:br w:type="page"/>
      </w:r>
    </w:p>
    <w:p w14:paraId="41F55263" w14:textId="05886CC1" w:rsidR="006D29DD" w:rsidRPr="00D4261A" w:rsidRDefault="009954F4" w:rsidP="00D4261A">
      <w:pPr>
        <w:pStyle w:val="berschrift1"/>
      </w:pPr>
      <w:r w:rsidRPr="00D4261A">
        <w:lastRenderedPageBreak/>
        <w:t>Kalkulation der Mehrkosten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78"/>
        <w:gridCol w:w="2876"/>
        <w:gridCol w:w="2876"/>
      </w:tblGrid>
      <w:tr w:rsidR="006D29DD" w:rsidRPr="00D4261A" w14:paraId="741D2581" w14:textId="77777777">
        <w:tc>
          <w:tcPr>
            <w:tcW w:w="2880" w:type="dxa"/>
          </w:tcPr>
          <w:p w14:paraId="7B668317" w14:textId="77777777" w:rsidR="006D29DD" w:rsidRPr="00D4261A" w:rsidRDefault="009954F4">
            <w:r w:rsidRPr="00D4261A">
              <w:t>Leistungsbereich</w:t>
            </w:r>
          </w:p>
        </w:tc>
        <w:tc>
          <w:tcPr>
            <w:tcW w:w="2880" w:type="dxa"/>
          </w:tcPr>
          <w:p w14:paraId="26C01579" w14:textId="77777777" w:rsidR="006D29DD" w:rsidRPr="00D4261A" w:rsidRDefault="009954F4">
            <w:r w:rsidRPr="00D4261A">
              <w:t>Mehraufwand (Stunden / €)</w:t>
            </w:r>
          </w:p>
        </w:tc>
        <w:tc>
          <w:tcPr>
            <w:tcW w:w="2880" w:type="dxa"/>
          </w:tcPr>
          <w:p w14:paraId="32049036" w14:textId="77777777" w:rsidR="006D29DD" w:rsidRPr="00D4261A" w:rsidRDefault="009954F4">
            <w:r w:rsidRPr="00D4261A">
              <w:t>Bemerkungen</w:t>
            </w:r>
          </w:p>
        </w:tc>
      </w:tr>
      <w:tr w:rsidR="006D29DD" w:rsidRPr="00D4261A" w14:paraId="58996F79" w14:textId="77777777" w:rsidTr="000D17DC">
        <w:trPr>
          <w:trHeight w:val="615"/>
        </w:trPr>
        <w:tc>
          <w:tcPr>
            <w:tcW w:w="2880" w:type="dxa"/>
          </w:tcPr>
          <w:p w14:paraId="1D34C76B" w14:textId="77777777" w:rsidR="006D29DD" w:rsidRPr="00D4261A" w:rsidRDefault="006D29DD"/>
        </w:tc>
        <w:tc>
          <w:tcPr>
            <w:tcW w:w="2880" w:type="dxa"/>
          </w:tcPr>
          <w:p w14:paraId="0CD30999" w14:textId="77777777" w:rsidR="006D29DD" w:rsidRPr="00D4261A" w:rsidRDefault="006D29DD"/>
        </w:tc>
        <w:tc>
          <w:tcPr>
            <w:tcW w:w="2880" w:type="dxa"/>
          </w:tcPr>
          <w:p w14:paraId="1723EF20" w14:textId="77777777" w:rsidR="006D29DD" w:rsidRPr="00D4261A" w:rsidRDefault="006D29DD"/>
        </w:tc>
      </w:tr>
      <w:tr w:rsidR="006D29DD" w:rsidRPr="00D4261A" w14:paraId="0C129493" w14:textId="77777777" w:rsidTr="000D17DC">
        <w:trPr>
          <w:trHeight w:val="539"/>
        </w:trPr>
        <w:tc>
          <w:tcPr>
            <w:tcW w:w="2880" w:type="dxa"/>
          </w:tcPr>
          <w:p w14:paraId="11564E6D" w14:textId="77777777" w:rsidR="006D29DD" w:rsidRPr="00D4261A" w:rsidRDefault="006D29DD"/>
        </w:tc>
        <w:tc>
          <w:tcPr>
            <w:tcW w:w="2880" w:type="dxa"/>
          </w:tcPr>
          <w:p w14:paraId="370B5A6E" w14:textId="77777777" w:rsidR="006D29DD" w:rsidRPr="00D4261A" w:rsidRDefault="006D29DD"/>
        </w:tc>
        <w:tc>
          <w:tcPr>
            <w:tcW w:w="2880" w:type="dxa"/>
          </w:tcPr>
          <w:p w14:paraId="4998F598" w14:textId="77777777" w:rsidR="006D29DD" w:rsidRPr="00D4261A" w:rsidRDefault="006D29DD"/>
        </w:tc>
      </w:tr>
      <w:tr w:rsidR="006D29DD" w:rsidRPr="00D4261A" w14:paraId="03073787" w14:textId="77777777" w:rsidTr="000D17DC">
        <w:trPr>
          <w:trHeight w:val="574"/>
        </w:trPr>
        <w:tc>
          <w:tcPr>
            <w:tcW w:w="2880" w:type="dxa"/>
          </w:tcPr>
          <w:p w14:paraId="3FDA8266" w14:textId="77777777" w:rsidR="006D29DD" w:rsidRPr="00D4261A" w:rsidRDefault="006D29DD"/>
        </w:tc>
        <w:tc>
          <w:tcPr>
            <w:tcW w:w="2880" w:type="dxa"/>
          </w:tcPr>
          <w:p w14:paraId="3CC96955" w14:textId="77777777" w:rsidR="006D29DD" w:rsidRPr="00D4261A" w:rsidRDefault="006D29DD"/>
        </w:tc>
        <w:tc>
          <w:tcPr>
            <w:tcW w:w="2880" w:type="dxa"/>
          </w:tcPr>
          <w:p w14:paraId="15DAB966" w14:textId="77777777" w:rsidR="006D29DD" w:rsidRPr="00D4261A" w:rsidRDefault="006D29DD"/>
        </w:tc>
      </w:tr>
      <w:tr w:rsidR="006D29DD" w:rsidRPr="00D4261A" w14:paraId="48D73C8C" w14:textId="77777777" w:rsidTr="000D17DC">
        <w:trPr>
          <w:trHeight w:val="554"/>
        </w:trPr>
        <w:tc>
          <w:tcPr>
            <w:tcW w:w="2880" w:type="dxa"/>
          </w:tcPr>
          <w:p w14:paraId="46E9F5BB" w14:textId="77777777" w:rsidR="006D29DD" w:rsidRPr="00D4261A" w:rsidRDefault="006D29DD"/>
        </w:tc>
        <w:tc>
          <w:tcPr>
            <w:tcW w:w="2880" w:type="dxa"/>
          </w:tcPr>
          <w:p w14:paraId="1884EFEA" w14:textId="77777777" w:rsidR="006D29DD" w:rsidRPr="00D4261A" w:rsidRDefault="006D29DD"/>
        </w:tc>
        <w:tc>
          <w:tcPr>
            <w:tcW w:w="2880" w:type="dxa"/>
          </w:tcPr>
          <w:p w14:paraId="3EF49A7B" w14:textId="77777777" w:rsidR="006D29DD" w:rsidRPr="00D4261A" w:rsidRDefault="006D29DD"/>
        </w:tc>
      </w:tr>
      <w:tr w:rsidR="006D29DD" w:rsidRPr="00D4261A" w14:paraId="074DB710" w14:textId="77777777" w:rsidTr="000D17DC">
        <w:trPr>
          <w:trHeight w:val="548"/>
        </w:trPr>
        <w:tc>
          <w:tcPr>
            <w:tcW w:w="2880" w:type="dxa"/>
          </w:tcPr>
          <w:p w14:paraId="043A94DD" w14:textId="77777777" w:rsidR="006D29DD" w:rsidRPr="00D4261A" w:rsidRDefault="006D29DD"/>
        </w:tc>
        <w:tc>
          <w:tcPr>
            <w:tcW w:w="2880" w:type="dxa"/>
          </w:tcPr>
          <w:p w14:paraId="566D9922" w14:textId="77777777" w:rsidR="006D29DD" w:rsidRPr="00D4261A" w:rsidRDefault="006D29DD"/>
        </w:tc>
        <w:tc>
          <w:tcPr>
            <w:tcW w:w="2880" w:type="dxa"/>
          </w:tcPr>
          <w:p w14:paraId="459885B1" w14:textId="77777777" w:rsidR="006D29DD" w:rsidRPr="00D4261A" w:rsidRDefault="006D29DD"/>
        </w:tc>
      </w:tr>
      <w:tr w:rsidR="006D29DD" w:rsidRPr="00D4261A" w14:paraId="7B29DF3C" w14:textId="77777777" w:rsidTr="000D17DC">
        <w:trPr>
          <w:trHeight w:val="572"/>
        </w:trPr>
        <w:tc>
          <w:tcPr>
            <w:tcW w:w="2880" w:type="dxa"/>
          </w:tcPr>
          <w:p w14:paraId="4B749988" w14:textId="77777777" w:rsidR="006D29DD" w:rsidRPr="00D4261A" w:rsidRDefault="006D29DD"/>
        </w:tc>
        <w:tc>
          <w:tcPr>
            <w:tcW w:w="2880" w:type="dxa"/>
          </w:tcPr>
          <w:p w14:paraId="5332E380" w14:textId="77777777" w:rsidR="006D29DD" w:rsidRPr="00D4261A" w:rsidRDefault="006D29DD"/>
        </w:tc>
        <w:tc>
          <w:tcPr>
            <w:tcW w:w="2880" w:type="dxa"/>
          </w:tcPr>
          <w:p w14:paraId="624E9152" w14:textId="77777777" w:rsidR="006D29DD" w:rsidRPr="00D4261A" w:rsidRDefault="006D29DD"/>
        </w:tc>
      </w:tr>
    </w:tbl>
    <w:p w14:paraId="106608F2" w14:textId="77777777" w:rsidR="006D29DD" w:rsidRPr="00D4261A" w:rsidRDefault="006D29DD"/>
    <w:p w14:paraId="3571E10A" w14:textId="626C2EF4" w:rsidR="006D29DD" w:rsidRPr="00D4261A" w:rsidRDefault="009954F4" w:rsidP="00D4261A">
      <w:pPr>
        <w:pStyle w:val="berschrift1"/>
      </w:pPr>
      <w:r w:rsidRPr="00D4261A">
        <w:t>Gesamtmehrkosten und Vorschlag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6D29DD" w:rsidRPr="00D4261A" w14:paraId="6FE79D16" w14:textId="77777777" w:rsidTr="00D4261A">
        <w:tc>
          <w:tcPr>
            <w:tcW w:w="4320" w:type="dxa"/>
          </w:tcPr>
          <w:p w14:paraId="6CD30E27" w14:textId="77777777" w:rsidR="006D29DD" w:rsidRPr="00D4261A" w:rsidRDefault="009954F4">
            <w:r w:rsidRPr="00D4261A">
              <w:t>Summe der Mehrkosten (netto):</w:t>
            </w:r>
          </w:p>
        </w:tc>
        <w:tc>
          <w:tcPr>
            <w:tcW w:w="4320" w:type="dxa"/>
          </w:tcPr>
          <w:p w14:paraId="77D2DFFB" w14:textId="77777777" w:rsidR="006D29DD" w:rsidRPr="00D4261A" w:rsidRDefault="006D29DD"/>
        </w:tc>
      </w:tr>
      <w:tr w:rsidR="006D29DD" w:rsidRPr="00D4261A" w14:paraId="2DC53660" w14:textId="77777777" w:rsidTr="00D4261A">
        <w:tc>
          <w:tcPr>
            <w:tcW w:w="4320" w:type="dxa"/>
          </w:tcPr>
          <w:p w14:paraId="23824D67" w14:textId="77777777" w:rsidR="006D29DD" w:rsidRPr="00D4261A" w:rsidRDefault="009954F4">
            <w:r w:rsidRPr="00D4261A">
              <w:t xml:space="preserve">Vorgeschlagene </w:t>
            </w:r>
            <w:proofErr w:type="gramStart"/>
            <w:r w:rsidRPr="00D4261A">
              <w:t>Abrechnungsweise</w:t>
            </w:r>
            <w:proofErr w:type="gramEnd"/>
            <w:r w:rsidRPr="00D4261A">
              <w:t xml:space="preserve"> / Nachtrag:</w:t>
            </w:r>
          </w:p>
        </w:tc>
        <w:tc>
          <w:tcPr>
            <w:tcW w:w="4320" w:type="dxa"/>
          </w:tcPr>
          <w:p w14:paraId="58E03E5C" w14:textId="77777777" w:rsidR="006D29DD" w:rsidRPr="00D4261A" w:rsidRDefault="006D29DD"/>
        </w:tc>
      </w:tr>
    </w:tbl>
    <w:p w14:paraId="01C3CA62" w14:textId="77777777" w:rsidR="006D29DD" w:rsidRPr="00D4261A" w:rsidRDefault="006D29DD"/>
    <w:p w14:paraId="4F37CC58" w14:textId="2EE124A6" w:rsidR="006D29DD" w:rsidRPr="00D4261A" w:rsidRDefault="009954F4" w:rsidP="00D4261A">
      <w:pPr>
        <w:pStyle w:val="berschrift1"/>
      </w:pPr>
      <w:r w:rsidRPr="00D4261A">
        <w:t>Erklärung des Auftragnehmers</w:t>
      </w:r>
    </w:p>
    <w:p w14:paraId="2AA73566" w14:textId="77777777" w:rsidR="006D29DD" w:rsidRPr="00D4261A" w:rsidRDefault="009954F4">
      <w:r w:rsidRPr="00D4261A">
        <w:t>Hiermit bestätigen wir, dass die angegebenen Mehrkosten erforderlich und nachvollziehbar sind. Eine entsprechende Beauftragung durch den Auftraggeber wird erbeten.</w:t>
      </w:r>
    </w:p>
    <w:p w14:paraId="6BB843F9" w14:textId="77777777" w:rsidR="006D29DD" w:rsidRPr="00D4261A" w:rsidRDefault="009954F4">
      <w:r w:rsidRPr="00D4261A">
        <w:br/>
        <w:t>Ort, Datum: ____________________________</w:t>
      </w:r>
    </w:p>
    <w:p w14:paraId="5281F1D7" w14:textId="77777777" w:rsidR="00D4261A" w:rsidRPr="00D4261A" w:rsidRDefault="00D4261A"/>
    <w:p w14:paraId="34EC0ED7" w14:textId="77777777" w:rsidR="00D4261A" w:rsidRPr="00D4261A" w:rsidRDefault="00D4261A"/>
    <w:p w14:paraId="171490F5" w14:textId="77777777" w:rsidR="006D29DD" w:rsidRPr="00D4261A" w:rsidRDefault="009954F4">
      <w:r w:rsidRPr="00D4261A">
        <w:t>Unterschrift Auftragnehmer / Projektsteuerer: ____________________________</w:t>
      </w:r>
    </w:p>
    <w:p w14:paraId="1393A0B3" w14:textId="77777777" w:rsidR="006D29DD" w:rsidRDefault="009954F4">
      <w:r w:rsidRPr="00D4261A">
        <w:t>Hinweis: Diese Mehrkostenanzeige ersetzt keine Nachtragsvereinbarung. Eine gesonderte schriftliche Zustimmung des Auftraggebers ist erforderlich.</w:t>
      </w:r>
      <w:bookmarkEnd w:id="0"/>
    </w:p>
    <w:sectPr w:rsidR="006D29DD" w:rsidSect="00981D63">
      <w:headerReference w:type="default" r:id="rId8"/>
      <w:pgSz w:w="12240" w:h="15840"/>
      <w:pgMar w:top="1702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38E6" w14:textId="77777777" w:rsidR="002C1EE7" w:rsidRPr="00D4261A" w:rsidRDefault="002C1EE7" w:rsidP="00D4261A">
      <w:pPr>
        <w:spacing w:after="0" w:line="240" w:lineRule="auto"/>
      </w:pPr>
      <w:r w:rsidRPr="00D4261A">
        <w:separator/>
      </w:r>
    </w:p>
  </w:endnote>
  <w:endnote w:type="continuationSeparator" w:id="0">
    <w:p w14:paraId="658D809F" w14:textId="77777777" w:rsidR="002C1EE7" w:rsidRPr="00D4261A" w:rsidRDefault="002C1EE7" w:rsidP="00D4261A">
      <w:pPr>
        <w:spacing w:after="0" w:line="240" w:lineRule="auto"/>
      </w:pPr>
      <w:r w:rsidRPr="00D426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097B9" w14:textId="77777777" w:rsidR="002C1EE7" w:rsidRPr="00D4261A" w:rsidRDefault="002C1EE7" w:rsidP="00D4261A">
      <w:pPr>
        <w:spacing w:after="0" w:line="240" w:lineRule="auto"/>
      </w:pPr>
      <w:r w:rsidRPr="00D4261A">
        <w:separator/>
      </w:r>
    </w:p>
  </w:footnote>
  <w:footnote w:type="continuationSeparator" w:id="0">
    <w:p w14:paraId="550E03F0" w14:textId="77777777" w:rsidR="002C1EE7" w:rsidRPr="00D4261A" w:rsidRDefault="002C1EE7" w:rsidP="00D4261A">
      <w:pPr>
        <w:spacing w:after="0" w:line="240" w:lineRule="auto"/>
      </w:pPr>
      <w:r w:rsidRPr="00D4261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3BE28" w14:textId="7FF5F59E" w:rsidR="00D4261A" w:rsidRPr="00D4261A" w:rsidRDefault="00D4261A" w:rsidP="00BF5D40">
    <w:pPr>
      <w:pStyle w:val="berschrift1"/>
      <w:numPr>
        <w:ilvl w:val="0"/>
        <w:numId w:val="0"/>
      </w:numPr>
    </w:pPr>
    <w:r w:rsidRPr="00D4261A">
      <w:t xml:space="preserve">Mehrkostenanzeige </w:t>
    </w:r>
    <w:r w:rsidRPr="00D4261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7860F4" wp14:editId="0B5617DB">
              <wp:simplePos x="0" y="0"/>
              <wp:positionH relativeFrom="column">
                <wp:posOffset>4823460</wp:posOffset>
              </wp:positionH>
              <wp:positionV relativeFrom="paragraph">
                <wp:posOffset>-236220</wp:posOffset>
              </wp:positionV>
              <wp:extent cx="1409700" cy="742950"/>
              <wp:effectExtent l="0" t="0" r="19050" b="19050"/>
              <wp:wrapNone/>
              <wp:docPr id="1336832425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700" cy="7429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38179F8" w14:textId="6CA1C160" w:rsidR="00D4261A" w:rsidRPr="00D4261A" w:rsidRDefault="00D4261A" w:rsidP="00D4261A">
                          <w:pPr>
                            <w:spacing w:line="240" w:lineRule="auto"/>
                            <w:jc w:val="lef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D4261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Anlage </w:t>
                          </w:r>
                          <w:r w:rsidR="00C0678D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8 </w:t>
                          </w:r>
                          <w:r w:rsidRPr="00D4261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br/>
                            <w:t xml:space="preserve">zum </w:t>
                          </w:r>
                          <w:r w:rsidR="00FE5E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Werkvertrag der T</w:t>
                          </w:r>
                          <w:r w:rsidR="00DA3A2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ragwerksplanung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860F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left:0;text-align:left;margin-left:379.8pt;margin-top:-18.6pt;width:111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" fillcolor="white [3201]" strokeweight=".5pt">
              <v:textbox>
                <w:txbxContent>
                  <w:p w14:paraId="238179F8" w14:textId="6CA1C160" w:rsidR="00D4261A" w:rsidRPr="00D4261A" w:rsidRDefault="00D4261A" w:rsidP="00D4261A">
                    <w:pPr>
                      <w:spacing w:line="240" w:lineRule="auto"/>
                      <w:jc w:val="lef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D4261A">
                      <w:rPr>
                        <w:b/>
                        <w:bCs/>
                        <w:sz w:val="24"/>
                        <w:szCs w:val="24"/>
                      </w:rPr>
                      <w:t xml:space="preserve">Anlage </w:t>
                    </w:r>
                    <w:r w:rsidR="00C0678D">
                      <w:rPr>
                        <w:b/>
                        <w:bCs/>
                        <w:sz w:val="24"/>
                        <w:szCs w:val="24"/>
                      </w:rPr>
                      <w:t xml:space="preserve">8 </w:t>
                    </w:r>
                    <w:r w:rsidRPr="00D4261A">
                      <w:rPr>
                        <w:b/>
                        <w:bCs/>
                        <w:sz w:val="20"/>
                        <w:szCs w:val="20"/>
                      </w:rPr>
                      <w:br/>
                      <w:t xml:space="preserve">zum </w:t>
                    </w:r>
                    <w:r w:rsidR="00FE5E84">
                      <w:rPr>
                        <w:b/>
                        <w:bCs/>
                        <w:sz w:val="20"/>
                        <w:szCs w:val="20"/>
                      </w:rPr>
                      <w:t>Werkvertrag der T</w:t>
                    </w:r>
                    <w:r w:rsidR="00DA3A2C">
                      <w:rPr>
                        <w:b/>
                        <w:bCs/>
                        <w:sz w:val="20"/>
                        <w:szCs w:val="20"/>
                      </w:rPr>
                      <w:t>ragwerksplanung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68F1138"/>
    <w:multiLevelType w:val="hybridMultilevel"/>
    <w:tmpl w:val="69ECEA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72D0D"/>
    <w:multiLevelType w:val="hybridMultilevel"/>
    <w:tmpl w:val="97C84F7E"/>
    <w:lvl w:ilvl="0" w:tplc="871E21AE">
      <w:start w:val="1"/>
      <w:numFmt w:val="decimal"/>
      <w:pStyle w:val="berschrift1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12089"/>
    <w:multiLevelType w:val="hybridMultilevel"/>
    <w:tmpl w:val="5450DF0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445834">
    <w:abstractNumId w:val="8"/>
  </w:num>
  <w:num w:numId="2" w16cid:durableId="71244072">
    <w:abstractNumId w:val="6"/>
  </w:num>
  <w:num w:numId="3" w16cid:durableId="879324672">
    <w:abstractNumId w:val="5"/>
  </w:num>
  <w:num w:numId="4" w16cid:durableId="1413284467">
    <w:abstractNumId w:val="4"/>
  </w:num>
  <w:num w:numId="5" w16cid:durableId="1789423175">
    <w:abstractNumId w:val="7"/>
  </w:num>
  <w:num w:numId="6" w16cid:durableId="1884439473">
    <w:abstractNumId w:val="3"/>
  </w:num>
  <w:num w:numId="7" w16cid:durableId="1904633467">
    <w:abstractNumId w:val="2"/>
  </w:num>
  <w:num w:numId="8" w16cid:durableId="363529312">
    <w:abstractNumId w:val="1"/>
  </w:num>
  <w:num w:numId="9" w16cid:durableId="327253519">
    <w:abstractNumId w:val="0"/>
  </w:num>
  <w:num w:numId="10" w16cid:durableId="1132286676">
    <w:abstractNumId w:val="10"/>
  </w:num>
  <w:num w:numId="11" w16cid:durableId="1280840001">
    <w:abstractNumId w:val="9"/>
  </w:num>
  <w:num w:numId="12" w16cid:durableId="12974894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17DC"/>
    <w:rsid w:val="0015074B"/>
    <w:rsid w:val="001E55C5"/>
    <w:rsid w:val="0029639D"/>
    <w:rsid w:val="002C1EE7"/>
    <w:rsid w:val="00326F90"/>
    <w:rsid w:val="004344E7"/>
    <w:rsid w:val="006D29DD"/>
    <w:rsid w:val="007358EC"/>
    <w:rsid w:val="008121FF"/>
    <w:rsid w:val="0090510A"/>
    <w:rsid w:val="00981D63"/>
    <w:rsid w:val="009954F4"/>
    <w:rsid w:val="009E2156"/>
    <w:rsid w:val="00AA1D8D"/>
    <w:rsid w:val="00B47730"/>
    <w:rsid w:val="00BF5D40"/>
    <w:rsid w:val="00C0678D"/>
    <w:rsid w:val="00CB0664"/>
    <w:rsid w:val="00D4261A"/>
    <w:rsid w:val="00DA3A2C"/>
    <w:rsid w:val="00E767E3"/>
    <w:rsid w:val="00E83E95"/>
    <w:rsid w:val="00FC693F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E48F3"/>
  <w14:defaultImageDpi w14:val="300"/>
  <w15:docId w15:val="{184DF798-BF88-452C-9564-B07ACC93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261A"/>
    <w:pPr>
      <w:spacing w:line="360" w:lineRule="auto"/>
      <w:jc w:val="both"/>
    </w:pPr>
    <w:rPr>
      <w:rFonts w:ascii="Arial" w:hAnsi="Arial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261A"/>
    <w:pPr>
      <w:keepNext/>
      <w:keepLines/>
      <w:numPr>
        <w:numId w:val="10"/>
      </w:numPr>
      <w:spacing w:before="240" w:after="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4261A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Dirk Kuhfeld</cp:lastModifiedBy>
  <cp:revision>9</cp:revision>
  <dcterms:created xsi:type="dcterms:W3CDTF">2025-11-11T10:29:00Z</dcterms:created>
  <dcterms:modified xsi:type="dcterms:W3CDTF">2026-01-08T08:58:00Z</dcterms:modified>
  <cp:category/>
</cp:coreProperties>
</file>